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8BFF60" w14:textId="435E1045" w:rsidR="00223709" w:rsidRDefault="00223709" w:rsidP="00223709">
      <w:pPr>
        <w:spacing w:after="200"/>
        <w:rPr>
          <w:b/>
          <w:color w:val="10275B"/>
          <w:sz w:val="36"/>
        </w:rPr>
      </w:pP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216ED34" wp14:editId="4AB93508">
                <wp:simplePos x="0" y="0"/>
                <wp:positionH relativeFrom="column">
                  <wp:posOffset>1270</wp:posOffset>
                </wp:positionH>
                <wp:positionV relativeFrom="paragraph">
                  <wp:posOffset>4502150</wp:posOffset>
                </wp:positionV>
                <wp:extent cx="4282440" cy="578485"/>
                <wp:effectExtent l="0" t="0" r="0" b="0"/>
                <wp:wrapNone/>
                <wp:docPr id="82554661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2440" cy="578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6228EA" w14:textId="77777777" w:rsidR="00223709" w:rsidRPr="00916965" w:rsidRDefault="00223709" w:rsidP="00223709">
                            <w:pPr>
                              <w:rPr>
                                <w:color w:val="FFFFFF" w:themeColor="background1"/>
                                <w:sz w:val="36"/>
                                <w:szCs w:val="44"/>
                                <w:lang w:val="es-ES_tradnl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6"/>
                                <w:szCs w:val="44"/>
                                <w:lang w:val="es-ES_tradnl"/>
                              </w:rPr>
                              <w:t>Lorem ipsum dolor sit 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16ED34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.1pt;margin-top:354.5pt;width:337.2pt;height:45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" filled="f" stroked="f" strokeweight=".5pt">
                <v:textbox>
                  <w:txbxContent>
                    <w:p w14:paraId="6A6228EA" w14:textId="77777777" w:rsidR="00223709" w:rsidRPr="00916965" w:rsidRDefault="00223709" w:rsidP="00223709">
                      <w:pPr>
                        <w:rPr>
                          <w:color w:val="FFFFFF" w:themeColor="background1"/>
                          <w:sz w:val="36"/>
                          <w:szCs w:val="44"/>
                          <w:lang w:val="es-ES_tradnl"/>
                        </w:rPr>
                      </w:pPr>
                      <w:r>
                        <w:rPr>
                          <w:color w:val="FFFFFF" w:themeColor="background1"/>
                          <w:sz w:val="36"/>
                          <w:szCs w:val="44"/>
                          <w:lang w:val="es-ES_tradnl"/>
                        </w:rPr>
                        <w:t>Lorem ipsum dolor sit amet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1FB07BD" wp14:editId="00286899">
                <wp:simplePos x="0" y="0"/>
                <wp:positionH relativeFrom="column">
                  <wp:posOffset>0</wp:posOffset>
                </wp:positionH>
                <wp:positionV relativeFrom="paragraph">
                  <wp:posOffset>3911608</wp:posOffset>
                </wp:positionV>
                <wp:extent cx="4340225" cy="589915"/>
                <wp:effectExtent l="0" t="0" r="0" b="0"/>
                <wp:wrapNone/>
                <wp:docPr id="51073747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0225" cy="589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BBEAB2" w14:textId="77777777" w:rsidR="00223709" w:rsidRPr="00916965" w:rsidRDefault="00223709" w:rsidP="00223709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72"/>
                                <w:szCs w:val="144"/>
                                <w:lang w:val="es-ES_tradnl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72"/>
                                <w:szCs w:val="144"/>
                                <w:lang w:val="es-ES_tradnl"/>
                              </w:rPr>
                              <w:t>Lorem ipsum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FB07BD" id="_x0000_s1027" type="#_x0000_t202" style="position:absolute;margin-left:0;margin-top:308pt;width:341.75pt;height:46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" filled="f" stroked="f" strokeweight=".5pt">
                <v:textbox>
                  <w:txbxContent>
                    <w:p w14:paraId="29BBEAB2" w14:textId="77777777" w:rsidR="00223709" w:rsidRPr="00916965" w:rsidRDefault="00223709" w:rsidP="00223709">
                      <w:pPr>
                        <w:rPr>
                          <w:b/>
                          <w:bCs/>
                          <w:color w:val="FFFFFF" w:themeColor="background1"/>
                          <w:sz w:val="72"/>
                          <w:szCs w:val="144"/>
                          <w:lang w:val="es-ES_tradnl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72"/>
                          <w:szCs w:val="144"/>
                          <w:lang w:val="es-ES_tradnl"/>
                        </w:rPr>
                        <w:t>Lorem ipsum dolor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1292F508" w14:textId="0AD95B30" w:rsidR="005444FC" w:rsidRDefault="0030452D">
      <w:pPr>
        <w:pStyle w:val="Ttulo1personalizado"/>
      </w:pPr>
      <w:r>
        <w:lastRenderedPageBreak/>
        <w:t>Lorem ipsum dolor sit amet</w:t>
      </w:r>
    </w:p>
    <w:p w14:paraId="2ACEF445" w14:textId="77777777" w:rsidR="005444FC" w:rsidRPr="00223709" w:rsidRDefault="0030452D">
      <w:pPr>
        <w:rPr>
          <w:lang w:val="es-ES"/>
        </w:rPr>
      </w:pPr>
      <w:r>
        <w:t xml:space="preserve">Lorem ipsum dolor sit amet, consectetur adipiscing elit. </w:t>
      </w:r>
      <w:r w:rsidRPr="00223709">
        <w:rPr>
          <w:lang w:val="es-ES"/>
        </w:rPr>
        <w:t>Quisque faucibus ex sapien vitae pellentesque. In id cursus mi pretium tellus duis convallis. Tempus leo eu aenean sed diam urna tempor.</w:t>
      </w:r>
    </w:p>
    <w:p w14:paraId="607DD607" w14:textId="77777777" w:rsidR="005444FC" w:rsidRPr="00223709" w:rsidRDefault="0030452D">
      <w:pPr>
        <w:pStyle w:val="Citapersonalizada"/>
        <w:rPr>
          <w:lang w:val="es-ES"/>
        </w:rPr>
      </w:pPr>
      <w:r>
        <w:t xml:space="preserve">Lorem ipsum dolor sit amet, consectetur adipiscing elit. </w:t>
      </w:r>
      <w:r w:rsidRPr="00223709">
        <w:rPr>
          <w:lang w:val="es-ES"/>
        </w:rPr>
        <w:t>Quisque faucibus ex sapien vitae pellentesque. In id cursus mi pretium tellus duis convallis. Tempus leo eu aenean sed diam urna tempor.</w:t>
      </w:r>
    </w:p>
    <w:sectPr w:rsidR="005444FC" w:rsidRPr="00223709" w:rsidSect="00223709">
      <w:headerReference w:type="default" r:id="rId11"/>
      <w:footerReference w:type="default" r:id="rId12"/>
      <w:headerReference w:type="first" r:id="rId13"/>
      <w:footerReference w:type="first" r:id="rId14"/>
      <w:pgSz w:w="12240" w:h="15840" w:code="1"/>
      <w:pgMar w:top="1418" w:right="1134" w:bottom="1418" w:left="1134" w:header="851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640290" w14:textId="77777777" w:rsidR="00D86173" w:rsidRDefault="00D86173">
      <w:pPr>
        <w:spacing w:after="0" w:line="240" w:lineRule="auto"/>
      </w:pPr>
      <w:r>
        <w:separator/>
      </w:r>
    </w:p>
  </w:endnote>
  <w:endnote w:type="continuationSeparator" w:id="0">
    <w:p w14:paraId="2A36255F" w14:textId="77777777" w:rsidR="00D86173" w:rsidRDefault="00D861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2362D7" w14:textId="4C06CD55" w:rsidR="005444FC" w:rsidRPr="005B3D29" w:rsidRDefault="0030452D">
    <w:pPr>
      <w:rPr>
        <w:sz w:val="18"/>
      </w:rPr>
    </w:pPr>
    <w:r w:rsidRPr="005B3D29">
      <w:rPr>
        <w:sz w:val="18"/>
      </w:rPr>
      <w:t>© Fracttal Tech S.L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A4D1BA" w14:textId="3C000707" w:rsidR="00223709" w:rsidRDefault="00223709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6B528F5" wp14:editId="714008CA">
              <wp:simplePos x="0" y="0"/>
              <wp:positionH relativeFrom="column">
                <wp:posOffset>-105812</wp:posOffset>
              </wp:positionH>
              <wp:positionV relativeFrom="paragraph">
                <wp:posOffset>-148590</wp:posOffset>
              </wp:positionV>
              <wp:extent cx="1238491" cy="219919"/>
              <wp:effectExtent l="0" t="0" r="0" b="0"/>
              <wp:wrapNone/>
              <wp:docPr id="1913002455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38491" cy="21991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7F46FF4" w14:textId="77777777" w:rsidR="00223709" w:rsidRPr="00916965" w:rsidRDefault="00223709" w:rsidP="00223709">
                          <w:pPr>
                            <w:rPr>
                              <w:color w:val="FFFFFF" w:themeColor="background1"/>
                              <w:sz w:val="18"/>
                            </w:rPr>
                          </w:pPr>
                          <w:r w:rsidRPr="00916965">
                            <w:rPr>
                              <w:color w:val="FFFFFF" w:themeColor="background1"/>
                              <w:sz w:val="18"/>
                            </w:rPr>
                            <w:t>© Fracttal Tech S.L</w:t>
                          </w:r>
                        </w:p>
                        <w:p w14:paraId="4777A68D" w14:textId="77777777" w:rsidR="00223709" w:rsidRPr="00916965" w:rsidRDefault="00223709" w:rsidP="00223709">
                          <w:pPr>
                            <w:rPr>
                              <w:color w:val="FFFFFF" w:themeColor="background1"/>
                              <w:lang w:val="es-ES_tradnl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B528F5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style="position:absolute;margin-left:-8.35pt;margin-top:-11.7pt;width:97.5pt;height:17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" filled="f" stroked="f" strokeweight=".5pt">
              <v:textbox>
                <w:txbxContent>
                  <w:p w14:paraId="07F46FF4" w14:textId="77777777" w:rsidR="00223709" w:rsidRPr="00916965" w:rsidRDefault="00223709" w:rsidP="00223709">
                    <w:pPr>
                      <w:rPr>
                        <w:color w:val="FFFFFF" w:themeColor="background1"/>
                        <w:sz w:val="18"/>
                      </w:rPr>
                    </w:pPr>
                    <w:r w:rsidRPr="00916965">
                      <w:rPr>
                        <w:color w:val="FFFFFF" w:themeColor="background1"/>
                        <w:sz w:val="18"/>
                      </w:rPr>
                      <w:t>© Fracttal Tech S.L</w:t>
                    </w:r>
                  </w:p>
                  <w:p w14:paraId="4777A68D" w14:textId="77777777" w:rsidR="00223709" w:rsidRPr="00916965" w:rsidRDefault="00223709" w:rsidP="00223709">
                    <w:pPr>
                      <w:rPr>
                        <w:color w:val="FFFFFF" w:themeColor="background1"/>
                        <w:lang w:val="es-ES_tradnl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9292B1" w14:textId="77777777" w:rsidR="00D86173" w:rsidRDefault="00D86173">
      <w:pPr>
        <w:spacing w:after="0" w:line="240" w:lineRule="auto"/>
      </w:pPr>
      <w:r>
        <w:separator/>
      </w:r>
    </w:p>
  </w:footnote>
  <w:footnote w:type="continuationSeparator" w:id="0">
    <w:p w14:paraId="4ABB1609" w14:textId="77777777" w:rsidR="00D86173" w:rsidRDefault="00D861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0E74B6" w14:textId="77777777" w:rsidR="005B3D29" w:rsidRDefault="005B3D29" w:rsidP="005B3D29">
    <w:pPr>
      <w:pStyle w:val="Header"/>
      <w:tabs>
        <w:tab w:val="clear" w:pos="4680"/>
        <w:tab w:val="clear" w:pos="9360"/>
        <w:tab w:val="left" w:pos="3495"/>
      </w:tabs>
    </w:pPr>
    <w:r>
      <w:rPr>
        <w:noProof/>
        <w:lang w:val="es-CL" w:eastAsia="es-CL"/>
      </w:rPr>
      <w:drawing>
        <wp:anchor distT="0" distB="0" distL="114300" distR="114300" simplePos="0" relativeHeight="251658240" behindDoc="1" locked="0" layoutInCell="1" allowOverlap="1" wp14:anchorId="1CCFF50B" wp14:editId="70F86B2E">
          <wp:simplePos x="0" y="0"/>
          <wp:positionH relativeFrom="column">
            <wp:posOffset>-180975</wp:posOffset>
          </wp:positionH>
          <wp:positionV relativeFrom="paragraph">
            <wp:posOffset>-124460</wp:posOffset>
          </wp:positionV>
          <wp:extent cx="2121535" cy="723900"/>
          <wp:effectExtent l="0" t="0" r="0" b="0"/>
          <wp:wrapNone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racttal-horizontal-monoton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21535" cy="723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14:paraId="0BA061DB" w14:textId="77777777" w:rsidR="005B3D29" w:rsidRDefault="005B3D29" w:rsidP="005B3D29">
    <w:pPr>
      <w:pStyle w:val="Header"/>
      <w:tabs>
        <w:tab w:val="clear" w:pos="4680"/>
        <w:tab w:val="clear" w:pos="9360"/>
        <w:tab w:val="left" w:pos="3495"/>
      </w:tabs>
    </w:pPr>
  </w:p>
  <w:p w14:paraId="22D6CC14" w14:textId="77777777" w:rsidR="005B3D29" w:rsidRDefault="005B3D29" w:rsidP="005B3D29">
    <w:pPr>
      <w:pStyle w:val="Header"/>
      <w:tabs>
        <w:tab w:val="clear" w:pos="4680"/>
        <w:tab w:val="clear" w:pos="9360"/>
        <w:tab w:val="left" w:pos="3495"/>
      </w:tabs>
    </w:pPr>
  </w:p>
  <w:p w14:paraId="255FD39D" w14:textId="77777777" w:rsidR="00B26859" w:rsidRDefault="00B26859" w:rsidP="005B3D29">
    <w:pPr>
      <w:pStyle w:val="Header"/>
      <w:tabs>
        <w:tab w:val="clear" w:pos="4680"/>
        <w:tab w:val="clear" w:pos="9360"/>
        <w:tab w:val="left" w:pos="3495"/>
      </w:tabs>
    </w:pPr>
  </w:p>
  <w:p w14:paraId="6845F849" w14:textId="77777777" w:rsidR="00B26859" w:rsidRDefault="00B26859" w:rsidP="005B3D29">
    <w:pPr>
      <w:pStyle w:val="Header"/>
      <w:tabs>
        <w:tab w:val="clear" w:pos="4680"/>
        <w:tab w:val="clear" w:pos="9360"/>
        <w:tab w:val="left" w:pos="3495"/>
      </w:tabs>
    </w:pPr>
  </w:p>
  <w:p w14:paraId="5F5308F2" w14:textId="77777777" w:rsidR="005B3D29" w:rsidRDefault="005B3D2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6072C6" w14:textId="407FB646" w:rsidR="005B3D29" w:rsidRDefault="00223709" w:rsidP="00223709">
    <w:pPr>
      <w:pStyle w:val="Head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44A8610C" wp14:editId="1BB9A0E9">
          <wp:simplePos x="0" y="0"/>
          <wp:positionH relativeFrom="column">
            <wp:posOffset>-300500</wp:posOffset>
          </wp:positionH>
          <wp:positionV relativeFrom="paragraph">
            <wp:posOffset>1689100</wp:posOffset>
          </wp:positionV>
          <wp:extent cx="3507129" cy="1196332"/>
          <wp:effectExtent l="0" t="0" r="0" b="0"/>
          <wp:wrapNone/>
          <wp:docPr id="730164096" name="Picture 2" descr="A black and white logo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30164096" name="Picture 2" descr="A black and white logo&#10;&#10;AI-generated content may be incorrect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07129" cy="119633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7313FBC7" wp14:editId="3A689E31">
          <wp:simplePos x="0" y="0"/>
          <wp:positionH relativeFrom="column">
            <wp:posOffset>-708515</wp:posOffset>
          </wp:positionH>
          <wp:positionV relativeFrom="paragraph">
            <wp:posOffset>-551960</wp:posOffset>
          </wp:positionV>
          <wp:extent cx="7789762" cy="10080914"/>
          <wp:effectExtent l="0" t="0" r="0" b="3175"/>
          <wp:wrapNone/>
          <wp:docPr id="1046614725" name="Picture 1" descr="A blue and white gradien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6614725" name="Picture 1" descr="A blue and white gradient&#10;&#10;AI-generated content may be incorrect.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805530" cy="101013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901327900">
    <w:abstractNumId w:val="8"/>
  </w:num>
  <w:num w:numId="2" w16cid:durableId="1325007306">
    <w:abstractNumId w:val="6"/>
  </w:num>
  <w:num w:numId="3" w16cid:durableId="21565067">
    <w:abstractNumId w:val="5"/>
  </w:num>
  <w:num w:numId="4" w16cid:durableId="1787384496">
    <w:abstractNumId w:val="4"/>
  </w:num>
  <w:num w:numId="5" w16cid:durableId="934636216">
    <w:abstractNumId w:val="7"/>
  </w:num>
  <w:num w:numId="6" w16cid:durableId="521287696">
    <w:abstractNumId w:val="3"/>
  </w:num>
  <w:num w:numId="7" w16cid:durableId="1345521187">
    <w:abstractNumId w:val="2"/>
  </w:num>
  <w:num w:numId="8" w16cid:durableId="23135552">
    <w:abstractNumId w:val="1"/>
  </w:num>
  <w:num w:numId="9" w16cid:durableId="18493244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7730"/>
    <w:rsid w:val="00034616"/>
    <w:rsid w:val="0006063C"/>
    <w:rsid w:val="0015074B"/>
    <w:rsid w:val="00223709"/>
    <w:rsid w:val="0029639D"/>
    <w:rsid w:val="0030452D"/>
    <w:rsid w:val="00316399"/>
    <w:rsid w:val="00326F90"/>
    <w:rsid w:val="003E2F03"/>
    <w:rsid w:val="005444FC"/>
    <w:rsid w:val="005B3D29"/>
    <w:rsid w:val="00772FF1"/>
    <w:rsid w:val="00AA1D8D"/>
    <w:rsid w:val="00B26859"/>
    <w:rsid w:val="00B47730"/>
    <w:rsid w:val="00BE3496"/>
    <w:rsid w:val="00CB0664"/>
    <w:rsid w:val="00D86173"/>
    <w:rsid w:val="00F12D96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,"/>
  <w14:docId w14:val="503C2892"/>
  <w14:defaultImageDpi w14:val="300"/>
  <w15:docId w15:val="{97AB26F8-1890-8245-9B31-0BEFB45AF7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6859"/>
    <w:pPr>
      <w:spacing w:after="160"/>
    </w:pPr>
    <w:rPr>
      <w:rFonts w:ascii="Arial" w:hAnsi="Arial"/>
      <w:color w:val="000000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3994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14DC6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014DC6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014DC6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002662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002662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014DC6" w:themeColor="accent1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003994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014DC6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014DC6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014DC6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0000DC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0000DC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014DC6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014DC6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014DC6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002662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002662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014DC6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014DC6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014DC6" w:themeColor="accent1"/>
      </w:pBdr>
      <w:spacing w:before="200" w:after="280"/>
      <w:ind w:left="936" w:right="936"/>
    </w:pPr>
    <w:rPr>
      <w:b/>
      <w:bCs/>
      <w:i/>
      <w:iCs/>
      <w:color w:val="014DC6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014DC6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014DC6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4586F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4586F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003994" w:themeColor="accent1" w:themeShade="BF"/>
    </w:rPr>
    <w:tblPr>
      <w:tblStyleRowBandSize w:val="1"/>
      <w:tblStyleColBandSize w:val="1"/>
      <w:tblBorders>
        <w:top w:val="single" w:sz="8" w:space="0" w:color="014DC6" w:themeColor="accent1"/>
        <w:bottom w:val="single" w:sz="8" w:space="0" w:color="014DC6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14DC6" w:themeColor="accent1"/>
          <w:left w:val="nil"/>
          <w:bottom w:val="single" w:sz="8" w:space="0" w:color="014DC6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14DC6" w:themeColor="accent1"/>
          <w:left w:val="nil"/>
          <w:bottom w:val="single" w:sz="8" w:space="0" w:color="014DC6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115BD6" w:themeColor="accent2" w:themeShade="BF"/>
    </w:rPr>
    <w:tblPr>
      <w:tblStyleRowBandSize w:val="1"/>
      <w:tblStyleColBandSize w:val="1"/>
      <w:tblBorders>
        <w:top w:val="single" w:sz="8" w:space="0" w:color="4586F0" w:themeColor="accent2"/>
        <w:bottom w:val="single" w:sz="8" w:space="0" w:color="4586F0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586F0" w:themeColor="accent2"/>
          <w:left w:val="nil"/>
          <w:bottom w:val="single" w:sz="8" w:space="0" w:color="4586F0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586F0" w:themeColor="accent2"/>
          <w:left w:val="nil"/>
          <w:bottom w:val="single" w:sz="8" w:space="0" w:color="4586F0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3987FD" w:themeColor="accent3" w:themeShade="BF"/>
    </w:rPr>
    <w:tblPr>
      <w:tblStyleRowBandSize w:val="1"/>
      <w:tblStyleColBandSize w:val="1"/>
      <w:tblBorders>
        <w:top w:val="single" w:sz="8" w:space="0" w:color="A1C6FE" w:themeColor="accent3"/>
        <w:bottom w:val="single" w:sz="8" w:space="0" w:color="A1C6FE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C6FE" w:themeColor="accent3"/>
          <w:left w:val="nil"/>
          <w:bottom w:val="single" w:sz="8" w:space="0" w:color="A1C6FE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C6FE" w:themeColor="accent3"/>
          <w:left w:val="nil"/>
          <w:bottom w:val="single" w:sz="8" w:space="0" w:color="A1C6FE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9FFF" w:themeColor="accent4" w:themeShade="BF"/>
    </w:rPr>
    <w:tblPr>
      <w:tblStyleRowBandSize w:val="1"/>
      <w:tblStyleColBandSize w:val="1"/>
      <w:tblBorders>
        <w:top w:val="single" w:sz="8" w:space="0" w:color="D5E6FF" w:themeColor="accent4"/>
        <w:bottom w:val="single" w:sz="8" w:space="0" w:color="D5E6FF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5E6FF" w:themeColor="accent4"/>
          <w:left w:val="nil"/>
          <w:bottom w:val="single" w:sz="8" w:space="0" w:color="D5E6FF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5E6FF" w:themeColor="accent4"/>
          <w:left w:val="nil"/>
          <w:bottom w:val="single" w:sz="8" w:space="0" w:color="D5E6FF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0B1B44" w:themeColor="accent5" w:themeShade="BF"/>
    </w:rPr>
    <w:tblPr>
      <w:tblStyleRowBandSize w:val="1"/>
      <w:tblStyleColBandSize w:val="1"/>
      <w:tblBorders>
        <w:top w:val="single" w:sz="8" w:space="0" w:color="0F255B" w:themeColor="accent5"/>
        <w:bottom w:val="single" w:sz="8" w:space="0" w:color="0F255B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F255B" w:themeColor="accent5"/>
          <w:left w:val="nil"/>
          <w:bottom w:val="single" w:sz="8" w:space="0" w:color="0F255B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F255B" w:themeColor="accent5"/>
          <w:left w:val="nil"/>
          <w:bottom w:val="single" w:sz="8" w:space="0" w:color="0F255B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0092BE" w:themeColor="accent6" w:themeShade="BF"/>
    </w:rPr>
    <w:tblPr>
      <w:tblStyleRowBandSize w:val="1"/>
      <w:tblStyleColBandSize w:val="1"/>
      <w:tblBorders>
        <w:top w:val="single" w:sz="8" w:space="0" w:color="00C5FE" w:themeColor="accent6"/>
        <w:bottom w:val="single" w:sz="8" w:space="0" w:color="00C5FE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C5FE" w:themeColor="accent6"/>
          <w:left w:val="nil"/>
          <w:bottom w:val="single" w:sz="8" w:space="0" w:color="00C5FE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C5FE" w:themeColor="accent6"/>
          <w:left w:val="nil"/>
          <w:bottom w:val="single" w:sz="8" w:space="0" w:color="00C5FE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14DC6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  <w:tblStylePr w:type="band1Horz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586F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  <w:tblStylePr w:type="band1Horz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1C6FE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  <w:tblStylePr w:type="band1Horz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5E6FF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  <w:tblStylePr w:type="band1Horz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F255B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  <w:tblStylePr w:type="band1Horz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C5FE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  <w:tblStylePr w:type="band1Horz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  <w:insideH w:val="single" w:sz="8" w:space="0" w:color="014DC6" w:themeColor="accent1"/>
        <w:insideV w:val="single" w:sz="8" w:space="0" w:color="014DC6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18" w:space="0" w:color="014DC6" w:themeColor="accent1"/>
          <w:right w:val="single" w:sz="8" w:space="0" w:color="014DC6" w:themeColor="accent1"/>
          <w:insideH w:val="nil"/>
          <w:insideV w:val="single" w:sz="8" w:space="0" w:color="014DC6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  <w:insideH w:val="nil"/>
          <w:insideV w:val="single" w:sz="8" w:space="0" w:color="014DC6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  <w:tblStylePr w:type="band1Vert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  <w:shd w:val="clear" w:color="auto" w:fill="B2CFFE" w:themeFill="accent1" w:themeFillTint="3F"/>
      </w:tcPr>
    </w:tblStylePr>
    <w:tblStylePr w:type="band1Horz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  <w:insideV w:val="single" w:sz="8" w:space="0" w:color="014DC6" w:themeColor="accent1"/>
        </w:tcBorders>
        <w:shd w:val="clear" w:color="auto" w:fill="B2CFFE" w:themeFill="accent1" w:themeFillTint="3F"/>
      </w:tcPr>
    </w:tblStylePr>
    <w:tblStylePr w:type="band2Horz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  <w:insideV w:val="single" w:sz="8" w:space="0" w:color="014DC6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  <w:insideH w:val="single" w:sz="8" w:space="0" w:color="4586F0" w:themeColor="accent2"/>
        <w:insideV w:val="single" w:sz="8" w:space="0" w:color="4586F0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18" w:space="0" w:color="4586F0" w:themeColor="accent2"/>
          <w:right w:val="single" w:sz="8" w:space="0" w:color="4586F0" w:themeColor="accent2"/>
          <w:insideH w:val="nil"/>
          <w:insideV w:val="single" w:sz="8" w:space="0" w:color="4586F0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  <w:insideH w:val="nil"/>
          <w:insideV w:val="single" w:sz="8" w:space="0" w:color="4586F0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  <w:tblStylePr w:type="band1Vert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  <w:shd w:val="clear" w:color="auto" w:fill="D1E0FB" w:themeFill="accent2" w:themeFillTint="3F"/>
      </w:tcPr>
    </w:tblStylePr>
    <w:tblStylePr w:type="band1Horz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  <w:insideV w:val="single" w:sz="8" w:space="0" w:color="4586F0" w:themeColor="accent2"/>
        </w:tcBorders>
        <w:shd w:val="clear" w:color="auto" w:fill="D1E0FB" w:themeFill="accent2" w:themeFillTint="3F"/>
      </w:tcPr>
    </w:tblStylePr>
    <w:tblStylePr w:type="band2Horz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  <w:insideV w:val="single" w:sz="8" w:space="0" w:color="4586F0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  <w:insideH w:val="single" w:sz="8" w:space="0" w:color="A1C6FE" w:themeColor="accent3"/>
        <w:insideV w:val="single" w:sz="8" w:space="0" w:color="A1C6FE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18" w:space="0" w:color="A1C6FE" w:themeColor="accent3"/>
          <w:right w:val="single" w:sz="8" w:space="0" w:color="A1C6FE" w:themeColor="accent3"/>
          <w:insideH w:val="nil"/>
          <w:insideV w:val="single" w:sz="8" w:space="0" w:color="A1C6FE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  <w:insideH w:val="nil"/>
          <w:insideV w:val="single" w:sz="8" w:space="0" w:color="A1C6FE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  <w:tblStylePr w:type="band1Vert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  <w:shd w:val="clear" w:color="auto" w:fill="E7F0FE" w:themeFill="accent3" w:themeFillTint="3F"/>
      </w:tcPr>
    </w:tblStylePr>
    <w:tblStylePr w:type="band1Horz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  <w:insideV w:val="single" w:sz="8" w:space="0" w:color="A1C6FE" w:themeColor="accent3"/>
        </w:tcBorders>
        <w:shd w:val="clear" w:color="auto" w:fill="E7F0FE" w:themeFill="accent3" w:themeFillTint="3F"/>
      </w:tcPr>
    </w:tblStylePr>
    <w:tblStylePr w:type="band2Horz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  <w:insideV w:val="single" w:sz="8" w:space="0" w:color="A1C6FE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  <w:insideH w:val="single" w:sz="8" w:space="0" w:color="D5E6FF" w:themeColor="accent4"/>
        <w:insideV w:val="single" w:sz="8" w:space="0" w:color="D5E6FF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18" w:space="0" w:color="D5E6FF" w:themeColor="accent4"/>
          <w:right w:val="single" w:sz="8" w:space="0" w:color="D5E6FF" w:themeColor="accent4"/>
          <w:insideH w:val="nil"/>
          <w:insideV w:val="single" w:sz="8" w:space="0" w:color="D5E6FF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  <w:insideH w:val="nil"/>
          <w:insideV w:val="single" w:sz="8" w:space="0" w:color="D5E6FF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  <w:tblStylePr w:type="band1Vert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  <w:shd w:val="clear" w:color="auto" w:fill="F4F8FF" w:themeFill="accent4" w:themeFillTint="3F"/>
      </w:tcPr>
    </w:tblStylePr>
    <w:tblStylePr w:type="band1Horz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  <w:insideV w:val="single" w:sz="8" w:space="0" w:color="D5E6FF" w:themeColor="accent4"/>
        </w:tcBorders>
        <w:shd w:val="clear" w:color="auto" w:fill="F4F8FF" w:themeFill="accent4" w:themeFillTint="3F"/>
      </w:tcPr>
    </w:tblStylePr>
    <w:tblStylePr w:type="band2Horz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  <w:insideV w:val="single" w:sz="8" w:space="0" w:color="D5E6FF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  <w:insideH w:val="single" w:sz="8" w:space="0" w:color="0F255B" w:themeColor="accent5"/>
        <w:insideV w:val="single" w:sz="8" w:space="0" w:color="0F255B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18" w:space="0" w:color="0F255B" w:themeColor="accent5"/>
          <w:right w:val="single" w:sz="8" w:space="0" w:color="0F255B" w:themeColor="accent5"/>
          <w:insideH w:val="nil"/>
          <w:insideV w:val="single" w:sz="8" w:space="0" w:color="0F255B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  <w:insideH w:val="nil"/>
          <w:insideV w:val="single" w:sz="8" w:space="0" w:color="0F255B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  <w:tblStylePr w:type="band1Vert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  <w:shd w:val="clear" w:color="auto" w:fill="A9BDF0" w:themeFill="accent5" w:themeFillTint="3F"/>
      </w:tcPr>
    </w:tblStylePr>
    <w:tblStylePr w:type="band1Horz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  <w:insideV w:val="single" w:sz="8" w:space="0" w:color="0F255B" w:themeColor="accent5"/>
        </w:tcBorders>
        <w:shd w:val="clear" w:color="auto" w:fill="A9BDF0" w:themeFill="accent5" w:themeFillTint="3F"/>
      </w:tcPr>
    </w:tblStylePr>
    <w:tblStylePr w:type="band2Horz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  <w:insideV w:val="single" w:sz="8" w:space="0" w:color="0F255B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  <w:insideH w:val="single" w:sz="8" w:space="0" w:color="00C5FE" w:themeColor="accent6"/>
        <w:insideV w:val="single" w:sz="8" w:space="0" w:color="00C5FE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18" w:space="0" w:color="00C5FE" w:themeColor="accent6"/>
          <w:right w:val="single" w:sz="8" w:space="0" w:color="00C5FE" w:themeColor="accent6"/>
          <w:insideH w:val="nil"/>
          <w:insideV w:val="single" w:sz="8" w:space="0" w:color="00C5FE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  <w:insideH w:val="nil"/>
          <w:insideV w:val="single" w:sz="8" w:space="0" w:color="00C5FE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  <w:tblStylePr w:type="band1Vert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  <w:shd w:val="clear" w:color="auto" w:fill="BFF0FF" w:themeFill="accent6" w:themeFillTint="3F"/>
      </w:tcPr>
    </w:tblStylePr>
    <w:tblStylePr w:type="band1Horz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  <w:insideV w:val="single" w:sz="8" w:space="0" w:color="00C5FE" w:themeColor="accent6"/>
        </w:tcBorders>
        <w:shd w:val="clear" w:color="auto" w:fill="BFF0FF" w:themeFill="accent6" w:themeFillTint="3F"/>
      </w:tcPr>
    </w:tblStylePr>
    <w:tblStylePr w:type="band2Horz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  <w:insideV w:val="single" w:sz="8" w:space="0" w:color="00C5FE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76FFD" w:themeColor="accent1" w:themeTint="BF"/>
        <w:left w:val="single" w:sz="8" w:space="0" w:color="176FFD" w:themeColor="accent1" w:themeTint="BF"/>
        <w:bottom w:val="single" w:sz="8" w:space="0" w:color="176FFD" w:themeColor="accent1" w:themeTint="BF"/>
        <w:right w:val="single" w:sz="8" w:space="0" w:color="176FFD" w:themeColor="accent1" w:themeTint="BF"/>
        <w:insideH w:val="single" w:sz="8" w:space="0" w:color="176FF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76FFD" w:themeColor="accent1" w:themeTint="BF"/>
          <w:left w:val="single" w:sz="8" w:space="0" w:color="176FFD" w:themeColor="accent1" w:themeTint="BF"/>
          <w:bottom w:val="single" w:sz="8" w:space="0" w:color="176FFD" w:themeColor="accent1" w:themeTint="BF"/>
          <w:right w:val="single" w:sz="8" w:space="0" w:color="176FFD" w:themeColor="accent1" w:themeTint="BF"/>
          <w:insideH w:val="nil"/>
          <w:insideV w:val="nil"/>
        </w:tcBorders>
        <w:shd w:val="clear" w:color="auto" w:fill="014DC6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76FFD" w:themeColor="accent1" w:themeTint="BF"/>
          <w:left w:val="single" w:sz="8" w:space="0" w:color="176FFD" w:themeColor="accent1" w:themeTint="BF"/>
          <w:bottom w:val="single" w:sz="8" w:space="0" w:color="176FFD" w:themeColor="accent1" w:themeTint="BF"/>
          <w:right w:val="single" w:sz="8" w:space="0" w:color="176FF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CFF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2CFF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3A3F3" w:themeColor="accent2" w:themeTint="BF"/>
        <w:left w:val="single" w:sz="8" w:space="0" w:color="73A3F3" w:themeColor="accent2" w:themeTint="BF"/>
        <w:bottom w:val="single" w:sz="8" w:space="0" w:color="73A3F3" w:themeColor="accent2" w:themeTint="BF"/>
        <w:right w:val="single" w:sz="8" w:space="0" w:color="73A3F3" w:themeColor="accent2" w:themeTint="BF"/>
        <w:insideH w:val="single" w:sz="8" w:space="0" w:color="73A3F3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3A3F3" w:themeColor="accent2" w:themeTint="BF"/>
          <w:left w:val="single" w:sz="8" w:space="0" w:color="73A3F3" w:themeColor="accent2" w:themeTint="BF"/>
          <w:bottom w:val="single" w:sz="8" w:space="0" w:color="73A3F3" w:themeColor="accent2" w:themeTint="BF"/>
          <w:right w:val="single" w:sz="8" w:space="0" w:color="73A3F3" w:themeColor="accent2" w:themeTint="BF"/>
          <w:insideH w:val="nil"/>
          <w:insideV w:val="nil"/>
        </w:tcBorders>
        <w:shd w:val="clear" w:color="auto" w:fill="4586F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3A3F3" w:themeColor="accent2" w:themeTint="BF"/>
          <w:left w:val="single" w:sz="8" w:space="0" w:color="73A3F3" w:themeColor="accent2" w:themeTint="BF"/>
          <w:bottom w:val="single" w:sz="8" w:space="0" w:color="73A3F3" w:themeColor="accent2" w:themeTint="BF"/>
          <w:right w:val="single" w:sz="8" w:space="0" w:color="73A3F3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1E0FB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1E0FB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8D4FE" w:themeColor="accent3" w:themeTint="BF"/>
        <w:left w:val="single" w:sz="8" w:space="0" w:color="B8D4FE" w:themeColor="accent3" w:themeTint="BF"/>
        <w:bottom w:val="single" w:sz="8" w:space="0" w:color="B8D4FE" w:themeColor="accent3" w:themeTint="BF"/>
        <w:right w:val="single" w:sz="8" w:space="0" w:color="B8D4FE" w:themeColor="accent3" w:themeTint="BF"/>
        <w:insideH w:val="single" w:sz="8" w:space="0" w:color="B8D4FE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8D4FE" w:themeColor="accent3" w:themeTint="BF"/>
          <w:left w:val="single" w:sz="8" w:space="0" w:color="B8D4FE" w:themeColor="accent3" w:themeTint="BF"/>
          <w:bottom w:val="single" w:sz="8" w:space="0" w:color="B8D4FE" w:themeColor="accent3" w:themeTint="BF"/>
          <w:right w:val="single" w:sz="8" w:space="0" w:color="B8D4FE" w:themeColor="accent3" w:themeTint="BF"/>
          <w:insideH w:val="nil"/>
          <w:insideV w:val="nil"/>
        </w:tcBorders>
        <w:shd w:val="clear" w:color="auto" w:fill="A1C6FE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8D4FE" w:themeColor="accent3" w:themeTint="BF"/>
          <w:left w:val="single" w:sz="8" w:space="0" w:color="B8D4FE" w:themeColor="accent3" w:themeTint="BF"/>
          <w:bottom w:val="single" w:sz="8" w:space="0" w:color="B8D4FE" w:themeColor="accent3" w:themeTint="BF"/>
          <w:right w:val="single" w:sz="8" w:space="0" w:color="B8D4FE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0FE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7F0FE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FECFF" w:themeColor="accent4" w:themeTint="BF"/>
        <w:left w:val="single" w:sz="8" w:space="0" w:color="DFECFF" w:themeColor="accent4" w:themeTint="BF"/>
        <w:bottom w:val="single" w:sz="8" w:space="0" w:color="DFECFF" w:themeColor="accent4" w:themeTint="BF"/>
        <w:right w:val="single" w:sz="8" w:space="0" w:color="DFECFF" w:themeColor="accent4" w:themeTint="BF"/>
        <w:insideH w:val="single" w:sz="8" w:space="0" w:color="DFECFF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FECFF" w:themeColor="accent4" w:themeTint="BF"/>
          <w:left w:val="single" w:sz="8" w:space="0" w:color="DFECFF" w:themeColor="accent4" w:themeTint="BF"/>
          <w:bottom w:val="single" w:sz="8" w:space="0" w:color="DFECFF" w:themeColor="accent4" w:themeTint="BF"/>
          <w:right w:val="single" w:sz="8" w:space="0" w:color="DFECFF" w:themeColor="accent4" w:themeTint="BF"/>
          <w:insideH w:val="nil"/>
          <w:insideV w:val="nil"/>
        </w:tcBorders>
        <w:shd w:val="clear" w:color="auto" w:fill="D5E6FF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FECFF" w:themeColor="accent4" w:themeTint="BF"/>
          <w:left w:val="single" w:sz="8" w:space="0" w:color="DFECFF" w:themeColor="accent4" w:themeTint="BF"/>
          <w:bottom w:val="single" w:sz="8" w:space="0" w:color="DFECFF" w:themeColor="accent4" w:themeTint="BF"/>
          <w:right w:val="single" w:sz="8" w:space="0" w:color="DFECFF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4F8FF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4F8FF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D47B1" w:themeColor="accent5" w:themeTint="BF"/>
        <w:left w:val="single" w:sz="8" w:space="0" w:color="1D47B1" w:themeColor="accent5" w:themeTint="BF"/>
        <w:bottom w:val="single" w:sz="8" w:space="0" w:color="1D47B1" w:themeColor="accent5" w:themeTint="BF"/>
        <w:right w:val="single" w:sz="8" w:space="0" w:color="1D47B1" w:themeColor="accent5" w:themeTint="BF"/>
        <w:insideH w:val="single" w:sz="8" w:space="0" w:color="1D47B1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D47B1" w:themeColor="accent5" w:themeTint="BF"/>
          <w:left w:val="single" w:sz="8" w:space="0" w:color="1D47B1" w:themeColor="accent5" w:themeTint="BF"/>
          <w:bottom w:val="single" w:sz="8" w:space="0" w:color="1D47B1" w:themeColor="accent5" w:themeTint="BF"/>
          <w:right w:val="single" w:sz="8" w:space="0" w:color="1D47B1" w:themeColor="accent5" w:themeTint="BF"/>
          <w:insideH w:val="nil"/>
          <w:insideV w:val="nil"/>
        </w:tcBorders>
        <w:shd w:val="clear" w:color="auto" w:fill="0F255B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D47B1" w:themeColor="accent5" w:themeTint="BF"/>
          <w:left w:val="single" w:sz="8" w:space="0" w:color="1D47B1" w:themeColor="accent5" w:themeTint="BF"/>
          <w:bottom w:val="single" w:sz="8" w:space="0" w:color="1D47B1" w:themeColor="accent5" w:themeTint="BF"/>
          <w:right w:val="single" w:sz="8" w:space="0" w:color="1D47B1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9BDF0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9BDF0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3FD3FF" w:themeColor="accent6" w:themeTint="BF"/>
        <w:left w:val="single" w:sz="8" w:space="0" w:color="3FD3FF" w:themeColor="accent6" w:themeTint="BF"/>
        <w:bottom w:val="single" w:sz="8" w:space="0" w:color="3FD3FF" w:themeColor="accent6" w:themeTint="BF"/>
        <w:right w:val="single" w:sz="8" w:space="0" w:color="3FD3FF" w:themeColor="accent6" w:themeTint="BF"/>
        <w:insideH w:val="single" w:sz="8" w:space="0" w:color="3FD3FF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3FD3FF" w:themeColor="accent6" w:themeTint="BF"/>
          <w:left w:val="single" w:sz="8" w:space="0" w:color="3FD3FF" w:themeColor="accent6" w:themeTint="BF"/>
          <w:bottom w:val="single" w:sz="8" w:space="0" w:color="3FD3FF" w:themeColor="accent6" w:themeTint="BF"/>
          <w:right w:val="single" w:sz="8" w:space="0" w:color="3FD3FF" w:themeColor="accent6" w:themeTint="BF"/>
          <w:insideH w:val="nil"/>
          <w:insideV w:val="nil"/>
        </w:tcBorders>
        <w:shd w:val="clear" w:color="auto" w:fill="00C5FE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FD3FF" w:themeColor="accent6" w:themeTint="BF"/>
          <w:left w:val="single" w:sz="8" w:space="0" w:color="3FD3FF" w:themeColor="accent6" w:themeTint="BF"/>
          <w:bottom w:val="single" w:sz="8" w:space="0" w:color="3FD3FF" w:themeColor="accent6" w:themeTint="BF"/>
          <w:right w:val="single" w:sz="8" w:space="0" w:color="3FD3FF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F0FF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FF0FF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14DC6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14DC6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14DC6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586F0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586F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586F0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C6FE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C6FE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1C6FE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5E6FF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5E6FF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5E6FF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F255B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F255B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F255B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C5FE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C5FE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C5FE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14DC6" w:themeColor="accent1"/>
        <w:bottom w:val="single" w:sz="8" w:space="0" w:color="014DC6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14DC6" w:themeColor="accent1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14DC6" w:themeColor="accent1"/>
          <w:bottom w:val="single" w:sz="8" w:space="0" w:color="014DC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14DC6" w:themeColor="accent1"/>
          <w:bottom w:val="single" w:sz="8" w:space="0" w:color="014DC6" w:themeColor="accent1"/>
        </w:tcBorders>
      </w:tcPr>
    </w:tblStylePr>
    <w:tblStylePr w:type="band1Vert">
      <w:tblPr/>
      <w:tcPr>
        <w:shd w:val="clear" w:color="auto" w:fill="B2CFFE" w:themeFill="accent1" w:themeFillTint="3F"/>
      </w:tcPr>
    </w:tblStylePr>
    <w:tblStylePr w:type="band1Horz">
      <w:tblPr/>
      <w:tcPr>
        <w:shd w:val="clear" w:color="auto" w:fill="B2CFF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586F0" w:themeColor="accent2"/>
        <w:bottom w:val="single" w:sz="8" w:space="0" w:color="4586F0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586F0" w:themeColor="accent2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4586F0" w:themeColor="accent2"/>
          <w:bottom w:val="single" w:sz="8" w:space="0" w:color="4586F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586F0" w:themeColor="accent2"/>
          <w:bottom w:val="single" w:sz="8" w:space="0" w:color="4586F0" w:themeColor="accent2"/>
        </w:tcBorders>
      </w:tcPr>
    </w:tblStylePr>
    <w:tblStylePr w:type="band1Vert">
      <w:tblPr/>
      <w:tcPr>
        <w:shd w:val="clear" w:color="auto" w:fill="D1E0FB" w:themeFill="accent2" w:themeFillTint="3F"/>
      </w:tcPr>
    </w:tblStylePr>
    <w:tblStylePr w:type="band1Horz">
      <w:tblPr/>
      <w:tcPr>
        <w:shd w:val="clear" w:color="auto" w:fill="D1E0FB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1C6FE" w:themeColor="accent3"/>
        <w:bottom w:val="single" w:sz="8" w:space="0" w:color="A1C6FE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1C6FE" w:themeColor="accent3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A1C6FE" w:themeColor="accent3"/>
          <w:bottom w:val="single" w:sz="8" w:space="0" w:color="A1C6FE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1C6FE" w:themeColor="accent3"/>
          <w:bottom w:val="single" w:sz="8" w:space="0" w:color="A1C6FE" w:themeColor="accent3"/>
        </w:tcBorders>
      </w:tcPr>
    </w:tblStylePr>
    <w:tblStylePr w:type="band1Vert">
      <w:tblPr/>
      <w:tcPr>
        <w:shd w:val="clear" w:color="auto" w:fill="E7F0FE" w:themeFill="accent3" w:themeFillTint="3F"/>
      </w:tcPr>
    </w:tblStylePr>
    <w:tblStylePr w:type="band1Horz">
      <w:tblPr/>
      <w:tcPr>
        <w:shd w:val="clear" w:color="auto" w:fill="E7F0FE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D5E6FF" w:themeColor="accent4"/>
        <w:bottom w:val="single" w:sz="8" w:space="0" w:color="D5E6FF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5E6FF" w:themeColor="accent4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D5E6FF" w:themeColor="accent4"/>
          <w:bottom w:val="single" w:sz="8" w:space="0" w:color="D5E6F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5E6FF" w:themeColor="accent4"/>
          <w:bottom w:val="single" w:sz="8" w:space="0" w:color="D5E6FF" w:themeColor="accent4"/>
        </w:tcBorders>
      </w:tcPr>
    </w:tblStylePr>
    <w:tblStylePr w:type="band1Vert">
      <w:tblPr/>
      <w:tcPr>
        <w:shd w:val="clear" w:color="auto" w:fill="F4F8FF" w:themeFill="accent4" w:themeFillTint="3F"/>
      </w:tcPr>
    </w:tblStylePr>
    <w:tblStylePr w:type="band1Horz">
      <w:tblPr/>
      <w:tcPr>
        <w:shd w:val="clear" w:color="auto" w:fill="F4F8FF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F255B" w:themeColor="accent5"/>
        <w:bottom w:val="single" w:sz="8" w:space="0" w:color="0F255B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F255B" w:themeColor="accent5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F255B" w:themeColor="accent5"/>
          <w:bottom w:val="single" w:sz="8" w:space="0" w:color="0F255B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F255B" w:themeColor="accent5"/>
          <w:bottom w:val="single" w:sz="8" w:space="0" w:color="0F255B" w:themeColor="accent5"/>
        </w:tcBorders>
      </w:tcPr>
    </w:tblStylePr>
    <w:tblStylePr w:type="band1Vert">
      <w:tblPr/>
      <w:tcPr>
        <w:shd w:val="clear" w:color="auto" w:fill="A9BDF0" w:themeFill="accent5" w:themeFillTint="3F"/>
      </w:tcPr>
    </w:tblStylePr>
    <w:tblStylePr w:type="band1Horz">
      <w:tblPr/>
      <w:tcPr>
        <w:shd w:val="clear" w:color="auto" w:fill="A9BDF0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C5FE" w:themeColor="accent6"/>
        <w:bottom w:val="single" w:sz="8" w:space="0" w:color="00C5FE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C5FE" w:themeColor="accent6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0C5FE" w:themeColor="accent6"/>
          <w:bottom w:val="single" w:sz="8" w:space="0" w:color="00C5FE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C5FE" w:themeColor="accent6"/>
          <w:bottom w:val="single" w:sz="8" w:space="0" w:color="00C5FE" w:themeColor="accent6"/>
        </w:tcBorders>
      </w:tcPr>
    </w:tblStylePr>
    <w:tblStylePr w:type="band1Vert">
      <w:tblPr/>
      <w:tcPr>
        <w:shd w:val="clear" w:color="auto" w:fill="BFF0FF" w:themeFill="accent6" w:themeFillTint="3F"/>
      </w:tcPr>
    </w:tblStylePr>
    <w:tblStylePr w:type="band1Horz">
      <w:tblPr/>
      <w:tcPr>
        <w:shd w:val="clear" w:color="auto" w:fill="BFF0FF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14DC6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14DC6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14DC6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14DC6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2CFF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586F0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586F0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586F0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1E0FB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1C6FE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A1C6FE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1C6FE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1C6FE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7F0FE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5E6FF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D5E6FF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5E6FF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5E6FF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4F8FF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F255B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F255B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F255B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F255B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9BDF0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C5FE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C5FE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C5FE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C5FE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FF0FF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76FFD" w:themeColor="accent1" w:themeTint="BF"/>
        <w:left w:val="single" w:sz="8" w:space="0" w:color="176FFD" w:themeColor="accent1" w:themeTint="BF"/>
        <w:bottom w:val="single" w:sz="8" w:space="0" w:color="176FFD" w:themeColor="accent1" w:themeTint="BF"/>
        <w:right w:val="single" w:sz="8" w:space="0" w:color="176FFD" w:themeColor="accent1" w:themeTint="BF"/>
        <w:insideH w:val="single" w:sz="8" w:space="0" w:color="176FFD" w:themeColor="accent1" w:themeTint="BF"/>
        <w:insideV w:val="single" w:sz="8" w:space="0" w:color="176FFD" w:themeColor="accent1" w:themeTint="BF"/>
      </w:tblBorders>
    </w:tblPr>
    <w:tcPr>
      <w:shd w:val="clear" w:color="auto" w:fill="B2CFF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76FF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49FFE" w:themeFill="accent1" w:themeFillTint="7F"/>
      </w:tcPr>
    </w:tblStylePr>
    <w:tblStylePr w:type="band1Horz">
      <w:tblPr/>
      <w:tcPr>
        <w:shd w:val="clear" w:color="auto" w:fill="649FF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3A3F3" w:themeColor="accent2" w:themeTint="BF"/>
        <w:left w:val="single" w:sz="8" w:space="0" w:color="73A3F3" w:themeColor="accent2" w:themeTint="BF"/>
        <w:bottom w:val="single" w:sz="8" w:space="0" w:color="73A3F3" w:themeColor="accent2" w:themeTint="BF"/>
        <w:right w:val="single" w:sz="8" w:space="0" w:color="73A3F3" w:themeColor="accent2" w:themeTint="BF"/>
        <w:insideH w:val="single" w:sz="8" w:space="0" w:color="73A3F3" w:themeColor="accent2" w:themeTint="BF"/>
        <w:insideV w:val="single" w:sz="8" w:space="0" w:color="73A3F3" w:themeColor="accent2" w:themeTint="BF"/>
      </w:tblBorders>
    </w:tblPr>
    <w:tcPr>
      <w:shd w:val="clear" w:color="auto" w:fill="D1E0FB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3A3F3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2C2F7" w:themeFill="accent2" w:themeFillTint="7F"/>
      </w:tcPr>
    </w:tblStylePr>
    <w:tblStylePr w:type="band1Horz">
      <w:tblPr/>
      <w:tcPr>
        <w:shd w:val="clear" w:color="auto" w:fill="A2C2F7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8D4FE" w:themeColor="accent3" w:themeTint="BF"/>
        <w:left w:val="single" w:sz="8" w:space="0" w:color="B8D4FE" w:themeColor="accent3" w:themeTint="BF"/>
        <w:bottom w:val="single" w:sz="8" w:space="0" w:color="B8D4FE" w:themeColor="accent3" w:themeTint="BF"/>
        <w:right w:val="single" w:sz="8" w:space="0" w:color="B8D4FE" w:themeColor="accent3" w:themeTint="BF"/>
        <w:insideH w:val="single" w:sz="8" w:space="0" w:color="B8D4FE" w:themeColor="accent3" w:themeTint="BF"/>
        <w:insideV w:val="single" w:sz="8" w:space="0" w:color="B8D4FE" w:themeColor="accent3" w:themeTint="BF"/>
      </w:tblBorders>
    </w:tblPr>
    <w:tcPr>
      <w:shd w:val="clear" w:color="auto" w:fill="E7F0FE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8D4FE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E2FE" w:themeFill="accent3" w:themeFillTint="7F"/>
      </w:tcPr>
    </w:tblStylePr>
    <w:tblStylePr w:type="band1Horz">
      <w:tblPr/>
      <w:tcPr>
        <w:shd w:val="clear" w:color="auto" w:fill="D0E2FE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FECFF" w:themeColor="accent4" w:themeTint="BF"/>
        <w:left w:val="single" w:sz="8" w:space="0" w:color="DFECFF" w:themeColor="accent4" w:themeTint="BF"/>
        <w:bottom w:val="single" w:sz="8" w:space="0" w:color="DFECFF" w:themeColor="accent4" w:themeTint="BF"/>
        <w:right w:val="single" w:sz="8" w:space="0" w:color="DFECFF" w:themeColor="accent4" w:themeTint="BF"/>
        <w:insideH w:val="single" w:sz="8" w:space="0" w:color="DFECFF" w:themeColor="accent4" w:themeTint="BF"/>
        <w:insideV w:val="single" w:sz="8" w:space="0" w:color="DFECFF" w:themeColor="accent4" w:themeTint="BF"/>
      </w:tblBorders>
    </w:tblPr>
    <w:tcPr>
      <w:shd w:val="clear" w:color="auto" w:fill="F4F8FF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FECFF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2FF" w:themeFill="accent4" w:themeFillTint="7F"/>
      </w:tcPr>
    </w:tblStylePr>
    <w:tblStylePr w:type="band1Horz">
      <w:tblPr/>
      <w:tcPr>
        <w:shd w:val="clear" w:color="auto" w:fill="EAF2FF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D47B1" w:themeColor="accent5" w:themeTint="BF"/>
        <w:left w:val="single" w:sz="8" w:space="0" w:color="1D47B1" w:themeColor="accent5" w:themeTint="BF"/>
        <w:bottom w:val="single" w:sz="8" w:space="0" w:color="1D47B1" w:themeColor="accent5" w:themeTint="BF"/>
        <w:right w:val="single" w:sz="8" w:space="0" w:color="1D47B1" w:themeColor="accent5" w:themeTint="BF"/>
        <w:insideH w:val="single" w:sz="8" w:space="0" w:color="1D47B1" w:themeColor="accent5" w:themeTint="BF"/>
        <w:insideV w:val="single" w:sz="8" w:space="0" w:color="1D47B1" w:themeColor="accent5" w:themeTint="BF"/>
      </w:tblBorders>
    </w:tblPr>
    <w:tcPr>
      <w:shd w:val="clear" w:color="auto" w:fill="A9BDF0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D47B1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527BE2" w:themeFill="accent5" w:themeFillTint="7F"/>
      </w:tcPr>
    </w:tblStylePr>
    <w:tblStylePr w:type="band1Horz">
      <w:tblPr/>
      <w:tcPr>
        <w:shd w:val="clear" w:color="auto" w:fill="527B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3FD3FF" w:themeColor="accent6" w:themeTint="BF"/>
        <w:left w:val="single" w:sz="8" w:space="0" w:color="3FD3FF" w:themeColor="accent6" w:themeTint="BF"/>
        <w:bottom w:val="single" w:sz="8" w:space="0" w:color="3FD3FF" w:themeColor="accent6" w:themeTint="BF"/>
        <w:right w:val="single" w:sz="8" w:space="0" w:color="3FD3FF" w:themeColor="accent6" w:themeTint="BF"/>
        <w:insideH w:val="single" w:sz="8" w:space="0" w:color="3FD3FF" w:themeColor="accent6" w:themeTint="BF"/>
        <w:insideV w:val="single" w:sz="8" w:space="0" w:color="3FD3FF" w:themeColor="accent6" w:themeTint="BF"/>
      </w:tblBorders>
    </w:tblPr>
    <w:tcPr>
      <w:shd w:val="clear" w:color="auto" w:fill="BFF0FF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3FD3FF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FE1FF" w:themeFill="accent6" w:themeFillTint="7F"/>
      </w:tcPr>
    </w:tblStylePr>
    <w:tblStylePr w:type="band1Horz">
      <w:tblPr/>
      <w:tcPr>
        <w:shd w:val="clear" w:color="auto" w:fill="7FE1FF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  <w:insideH w:val="single" w:sz="8" w:space="0" w:color="014DC6" w:themeColor="accent1"/>
        <w:insideV w:val="single" w:sz="8" w:space="0" w:color="014DC6" w:themeColor="accent1"/>
      </w:tblBorders>
    </w:tblPr>
    <w:tcPr>
      <w:shd w:val="clear" w:color="auto" w:fill="B2CFF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0ECFF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D8FE" w:themeFill="accent1" w:themeFillTint="33"/>
      </w:tcPr>
    </w:tblStylePr>
    <w:tblStylePr w:type="band1Vert">
      <w:tblPr/>
      <w:tcPr>
        <w:shd w:val="clear" w:color="auto" w:fill="649FFE" w:themeFill="accent1" w:themeFillTint="7F"/>
      </w:tcPr>
    </w:tblStylePr>
    <w:tblStylePr w:type="band1Horz">
      <w:tblPr/>
      <w:tcPr>
        <w:tcBorders>
          <w:insideH w:val="single" w:sz="6" w:space="0" w:color="014DC6" w:themeColor="accent1"/>
          <w:insideV w:val="single" w:sz="6" w:space="0" w:color="014DC6" w:themeColor="accent1"/>
        </w:tcBorders>
        <w:shd w:val="clear" w:color="auto" w:fill="649FF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  <w:insideH w:val="single" w:sz="8" w:space="0" w:color="4586F0" w:themeColor="accent2"/>
        <w:insideV w:val="single" w:sz="8" w:space="0" w:color="4586F0" w:themeColor="accent2"/>
      </w:tblBorders>
    </w:tblPr>
    <w:tcPr>
      <w:shd w:val="clear" w:color="auto" w:fill="D1E0FB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CF2F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6FC" w:themeFill="accent2" w:themeFillTint="33"/>
      </w:tcPr>
    </w:tblStylePr>
    <w:tblStylePr w:type="band1Vert">
      <w:tblPr/>
      <w:tcPr>
        <w:shd w:val="clear" w:color="auto" w:fill="A2C2F7" w:themeFill="accent2" w:themeFillTint="7F"/>
      </w:tcPr>
    </w:tblStylePr>
    <w:tblStylePr w:type="band1Horz">
      <w:tblPr/>
      <w:tcPr>
        <w:tcBorders>
          <w:insideH w:val="single" w:sz="6" w:space="0" w:color="4586F0" w:themeColor="accent2"/>
          <w:insideV w:val="single" w:sz="6" w:space="0" w:color="4586F0" w:themeColor="accent2"/>
        </w:tcBorders>
        <w:shd w:val="clear" w:color="auto" w:fill="A2C2F7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  <w:insideH w:val="single" w:sz="8" w:space="0" w:color="A1C6FE" w:themeColor="accent3"/>
        <w:insideV w:val="single" w:sz="8" w:space="0" w:color="A1C6FE" w:themeColor="accent3"/>
      </w:tblBorders>
    </w:tblPr>
    <w:tcPr>
      <w:shd w:val="clear" w:color="auto" w:fill="E7F0FE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9FF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F3FE" w:themeFill="accent3" w:themeFillTint="33"/>
      </w:tcPr>
    </w:tblStylePr>
    <w:tblStylePr w:type="band1Vert">
      <w:tblPr/>
      <w:tcPr>
        <w:shd w:val="clear" w:color="auto" w:fill="D0E2FE" w:themeFill="accent3" w:themeFillTint="7F"/>
      </w:tcPr>
    </w:tblStylePr>
    <w:tblStylePr w:type="band1Horz">
      <w:tblPr/>
      <w:tcPr>
        <w:tcBorders>
          <w:insideH w:val="single" w:sz="6" w:space="0" w:color="A1C6FE" w:themeColor="accent3"/>
          <w:insideV w:val="single" w:sz="6" w:space="0" w:color="A1C6FE" w:themeColor="accent3"/>
        </w:tcBorders>
        <w:shd w:val="clear" w:color="auto" w:fill="D0E2FE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  <w:insideH w:val="single" w:sz="8" w:space="0" w:color="D5E6FF" w:themeColor="accent4"/>
        <w:insideV w:val="single" w:sz="8" w:space="0" w:color="D5E6FF" w:themeColor="accent4"/>
      </w:tblBorders>
    </w:tblPr>
    <w:tcPr>
      <w:shd w:val="clear" w:color="auto" w:fill="F4F8FF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AFCFF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F9FF" w:themeFill="accent4" w:themeFillTint="33"/>
      </w:tcPr>
    </w:tblStylePr>
    <w:tblStylePr w:type="band1Vert">
      <w:tblPr/>
      <w:tcPr>
        <w:shd w:val="clear" w:color="auto" w:fill="EAF2FF" w:themeFill="accent4" w:themeFillTint="7F"/>
      </w:tcPr>
    </w:tblStylePr>
    <w:tblStylePr w:type="band1Horz">
      <w:tblPr/>
      <w:tcPr>
        <w:tcBorders>
          <w:insideH w:val="single" w:sz="6" w:space="0" w:color="D5E6FF" w:themeColor="accent4"/>
          <w:insideV w:val="single" w:sz="6" w:space="0" w:color="D5E6FF" w:themeColor="accent4"/>
        </w:tcBorders>
        <w:shd w:val="clear" w:color="auto" w:fill="EAF2FF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  <w:insideH w:val="single" w:sz="8" w:space="0" w:color="0F255B" w:themeColor="accent5"/>
        <w:insideV w:val="single" w:sz="8" w:space="0" w:color="0F255B" w:themeColor="accent5"/>
      </w:tblBorders>
    </w:tblPr>
    <w:tcPr>
      <w:shd w:val="clear" w:color="auto" w:fill="A9BDF0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DCE5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9CAF3" w:themeFill="accent5" w:themeFillTint="33"/>
      </w:tcPr>
    </w:tblStylePr>
    <w:tblStylePr w:type="band1Vert">
      <w:tblPr/>
      <w:tcPr>
        <w:shd w:val="clear" w:color="auto" w:fill="527BE2" w:themeFill="accent5" w:themeFillTint="7F"/>
      </w:tcPr>
    </w:tblStylePr>
    <w:tblStylePr w:type="band1Horz">
      <w:tblPr/>
      <w:tcPr>
        <w:tcBorders>
          <w:insideH w:val="single" w:sz="6" w:space="0" w:color="0F255B" w:themeColor="accent5"/>
          <w:insideV w:val="single" w:sz="6" w:space="0" w:color="0F255B" w:themeColor="accent5"/>
        </w:tcBorders>
        <w:shd w:val="clear" w:color="auto" w:fill="527B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  <w:insideH w:val="single" w:sz="8" w:space="0" w:color="00C5FE" w:themeColor="accent6"/>
        <w:insideV w:val="single" w:sz="8" w:space="0" w:color="00C5FE" w:themeColor="accent6"/>
      </w:tblBorders>
    </w:tblPr>
    <w:tcPr>
      <w:shd w:val="clear" w:color="auto" w:fill="BFF0FF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E5F9FF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F3FF" w:themeFill="accent6" w:themeFillTint="33"/>
      </w:tcPr>
    </w:tblStylePr>
    <w:tblStylePr w:type="band1Vert">
      <w:tblPr/>
      <w:tcPr>
        <w:shd w:val="clear" w:color="auto" w:fill="7FE1FF" w:themeFill="accent6" w:themeFillTint="7F"/>
      </w:tcPr>
    </w:tblStylePr>
    <w:tblStylePr w:type="band1Horz">
      <w:tblPr/>
      <w:tcPr>
        <w:tcBorders>
          <w:insideH w:val="single" w:sz="6" w:space="0" w:color="00C5FE" w:themeColor="accent6"/>
          <w:insideV w:val="single" w:sz="6" w:space="0" w:color="00C5FE" w:themeColor="accent6"/>
        </w:tcBorders>
        <w:shd w:val="clear" w:color="auto" w:fill="7FE1FF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2CFF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14DC6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14DC6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14DC6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14DC6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49FF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49FF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1E0FB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586F0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586F0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586F0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586F0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2C2F7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2C2F7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7F0FE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C6FE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C6FE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1C6FE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1C6FE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0E2FE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0E2FE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4F8FF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5E6FF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5E6FF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5E6FF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5E6FF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AF2FF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AF2FF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9BDF0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F255B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F255B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F255B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F255B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527B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527B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FF0FF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C5FE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C5FE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C5FE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C5FE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7FE1FF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7FE1FF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14DC6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2662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3994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3994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3994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3994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586F0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B3C8E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15BD6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15BD6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15BD6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15BD6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1C6FE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252CC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987FD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987FD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987FD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987FD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D5E6FF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5EE9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9FFF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9FFF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9FFF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9FFF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F255B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7122D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B1B44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B1B44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1B44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1B44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C5FE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617E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92BE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92BE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92BE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92BE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586F0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586F0" w:themeColor="accent2"/>
        <w:left w:val="single" w:sz="4" w:space="0" w:color="014DC6" w:themeColor="accent1"/>
        <w:bottom w:val="single" w:sz="4" w:space="0" w:color="014DC6" w:themeColor="accent1"/>
        <w:right w:val="single" w:sz="4" w:space="0" w:color="014DC6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ECFF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2E76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2E76" w:themeColor="accent1" w:themeShade="99"/>
          <w:insideV w:val="nil"/>
        </w:tcBorders>
        <w:shd w:val="clear" w:color="auto" w:fill="002E76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2E76" w:themeFill="accent1" w:themeFillShade="99"/>
      </w:tcPr>
    </w:tblStylePr>
    <w:tblStylePr w:type="band1Vert">
      <w:tblPr/>
      <w:tcPr>
        <w:shd w:val="clear" w:color="auto" w:fill="82B2FE" w:themeFill="accent1" w:themeFillTint="66"/>
      </w:tcPr>
    </w:tblStylePr>
    <w:tblStylePr w:type="band1Horz">
      <w:tblPr/>
      <w:tcPr>
        <w:shd w:val="clear" w:color="auto" w:fill="649FF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586F0" w:themeColor="accent2"/>
        <w:left w:val="single" w:sz="4" w:space="0" w:color="4586F0" w:themeColor="accent2"/>
        <w:bottom w:val="single" w:sz="4" w:space="0" w:color="4586F0" w:themeColor="accent2"/>
        <w:right w:val="single" w:sz="4" w:space="0" w:color="4586F0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2F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E49AB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E49AB" w:themeColor="accent2" w:themeShade="99"/>
          <w:insideV w:val="nil"/>
        </w:tcBorders>
        <w:shd w:val="clear" w:color="auto" w:fill="0E49AB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E49AB" w:themeFill="accent2" w:themeFillShade="99"/>
      </w:tcPr>
    </w:tblStylePr>
    <w:tblStylePr w:type="band1Vert">
      <w:tblPr/>
      <w:tcPr>
        <w:shd w:val="clear" w:color="auto" w:fill="B4CEF9" w:themeFill="accent2" w:themeFillTint="66"/>
      </w:tcPr>
    </w:tblStylePr>
    <w:tblStylePr w:type="band1Horz">
      <w:tblPr/>
      <w:tcPr>
        <w:shd w:val="clear" w:color="auto" w:fill="A2C2F7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D5E6FF" w:themeColor="accent4"/>
        <w:left w:val="single" w:sz="4" w:space="0" w:color="A1C6FE" w:themeColor="accent3"/>
        <w:bottom w:val="single" w:sz="4" w:space="0" w:color="A1C6FE" w:themeColor="accent3"/>
        <w:right w:val="single" w:sz="4" w:space="0" w:color="A1C6FE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9FF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5E6FF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263F6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263F6" w:themeColor="accent3" w:themeShade="99"/>
          <w:insideV w:val="nil"/>
        </w:tcBorders>
        <w:shd w:val="clear" w:color="auto" w:fill="0263F6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263F6" w:themeFill="accent3" w:themeFillShade="99"/>
      </w:tcPr>
    </w:tblStylePr>
    <w:tblStylePr w:type="band1Vert">
      <w:tblPr/>
      <w:tcPr>
        <w:shd w:val="clear" w:color="auto" w:fill="D9E8FE" w:themeFill="accent3" w:themeFillTint="66"/>
      </w:tcPr>
    </w:tblStylePr>
    <w:tblStylePr w:type="band1Horz">
      <w:tblPr/>
      <w:tcPr>
        <w:shd w:val="clear" w:color="auto" w:fill="D0E2FE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A1C6FE" w:themeColor="accent3"/>
        <w:left w:val="single" w:sz="4" w:space="0" w:color="D5E6FF" w:themeColor="accent4"/>
        <w:bottom w:val="single" w:sz="4" w:space="0" w:color="D5E6FF" w:themeColor="accent4"/>
        <w:right w:val="single" w:sz="4" w:space="0" w:color="D5E6FF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FCFF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1C6FE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76FF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76FF" w:themeColor="accent4" w:themeShade="99"/>
          <w:insideV w:val="nil"/>
        </w:tcBorders>
        <w:shd w:val="clear" w:color="auto" w:fill="1976FF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76FF" w:themeFill="accent4" w:themeFillShade="99"/>
      </w:tcPr>
    </w:tblStylePr>
    <w:tblStylePr w:type="band1Vert">
      <w:tblPr/>
      <w:tcPr>
        <w:shd w:val="clear" w:color="auto" w:fill="EEF4FF" w:themeFill="accent4" w:themeFillTint="66"/>
      </w:tcPr>
    </w:tblStylePr>
    <w:tblStylePr w:type="band1Horz">
      <w:tblPr/>
      <w:tcPr>
        <w:shd w:val="clear" w:color="auto" w:fill="EAF2FF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0C5FE" w:themeColor="accent6"/>
        <w:left w:val="single" w:sz="4" w:space="0" w:color="0F255B" w:themeColor="accent5"/>
        <w:bottom w:val="single" w:sz="4" w:space="0" w:color="0F255B" w:themeColor="accent5"/>
        <w:right w:val="single" w:sz="4" w:space="0" w:color="0F255B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CE5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C5FE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91536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91536" w:themeColor="accent5" w:themeShade="99"/>
          <w:insideV w:val="nil"/>
        </w:tcBorders>
        <w:shd w:val="clear" w:color="auto" w:fill="091536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1536" w:themeFill="accent5" w:themeFillShade="99"/>
      </w:tcPr>
    </w:tblStylePr>
    <w:tblStylePr w:type="band1Vert">
      <w:tblPr/>
      <w:tcPr>
        <w:shd w:val="clear" w:color="auto" w:fill="7495E8" w:themeFill="accent5" w:themeFillTint="66"/>
      </w:tcPr>
    </w:tblStylePr>
    <w:tblStylePr w:type="band1Horz">
      <w:tblPr/>
      <w:tcPr>
        <w:shd w:val="clear" w:color="auto" w:fill="527B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F255B" w:themeColor="accent5"/>
        <w:left w:val="single" w:sz="4" w:space="0" w:color="00C5FE" w:themeColor="accent6"/>
        <w:bottom w:val="single" w:sz="4" w:space="0" w:color="00C5FE" w:themeColor="accent6"/>
        <w:right w:val="single" w:sz="4" w:space="0" w:color="00C5FE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5F9FF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F255B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759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7598" w:themeColor="accent6" w:themeShade="99"/>
          <w:insideV w:val="nil"/>
        </w:tcBorders>
        <w:shd w:val="clear" w:color="auto" w:fill="00759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598" w:themeFill="accent6" w:themeFillShade="99"/>
      </w:tcPr>
    </w:tblStylePr>
    <w:tblStylePr w:type="band1Vert">
      <w:tblPr/>
      <w:tcPr>
        <w:shd w:val="clear" w:color="auto" w:fill="98E7FF" w:themeFill="accent6" w:themeFillTint="66"/>
      </w:tcPr>
    </w:tblStylePr>
    <w:tblStylePr w:type="band1Horz">
      <w:tblPr/>
      <w:tcPr>
        <w:shd w:val="clear" w:color="auto" w:fill="7FE1FF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261E4" w:themeFill="accent2" w:themeFillShade="CC"/>
      </w:tcPr>
    </w:tblStylePr>
    <w:tblStylePr w:type="lastRow">
      <w:rPr>
        <w:b/>
        <w:bCs/>
        <w:color w:val="1261E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0ECFF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261E4" w:themeFill="accent2" w:themeFillShade="CC"/>
      </w:tcPr>
    </w:tblStylePr>
    <w:tblStylePr w:type="lastRow">
      <w:rPr>
        <w:b/>
        <w:bCs/>
        <w:color w:val="1261E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  <w:tblStylePr w:type="band1Horz">
      <w:tblPr/>
      <w:tcPr>
        <w:shd w:val="clear" w:color="auto" w:fill="C0D8FE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CF2F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261E4" w:themeFill="accent2" w:themeFillShade="CC"/>
      </w:tcPr>
    </w:tblStylePr>
    <w:tblStylePr w:type="lastRow">
      <w:rPr>
        <w:b/>
        <w:bCs/>
        <w:color w:val="1261E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  <w:tblStylePr w:type="band1Horz">
      <w:tblPr/>
      <w:tcPr>
        <w:shd w:val="clear" w:color="auto" w:fill="D9E6FC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9FF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7AEFF" w:themeFill="accent4" w:themeFillShade="CC"/>
      </w:tcPr>
    </w:tblStylePr>
    <w:tblStylePr w:type="lastRow">
      <w:rPr>
        <w:b/>
        <w:bCs/>
        <w:color w:val="77AEFF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  <w:tblStylePr w:type="band1Horz">
      <w:tblPr/>
      <w:tcPr>
        <w:shd w:val="clear" w:color="auto" w:fill="ECF3FE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AFCFF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E93FD" w:themeFill="accent3" w:themeFillShade="CC"/>
      </w:tcPr>
    </w:tblStylePr>
    <w:tblStylePr w:type="lastRow">
      <w:rPr>
        <w:b/>
        <w:bCs/>
        <w:color w:val="4E93FD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  <w:tblStylePr w:type="band1Horz">
      <w:tblPr/>
      <w:tcPr>
        <w:shd w:val="clear" w:color="auto" w:fill="F6F9FF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DCE5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9CCB" w:themeFill="accent6" w:themeFillShade="CC"/>
      </w:tcPr>
    </w:tblStylePr>
    <w:tblStylePr w:type="lastRow">
      <w:rPr>
        <w:b/>
        <w:bCs/>
        <w:color w:val="009CCB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  <w:tblStylePr w:type="band1Horz">
      <w:tblPr/>
      <w:tcPr>
        <w:shd w:val="clear" w:color="auto" w:fill="B9CA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5F9FF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C1D48" w:themeFill="accent5" w:themeFillShade="CC"/>
      </w:tcPr>
    </w:tblStylePr>
    <w:tblStylePr w:type="lastRow">
      <w:rPr>
        <w:b/>
        <w:bCs/>
        <w:color w:val="0C1D48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  <w:tblStylePr w:type="band1Horz">
      <w:tblPr/>
      <w:tcPr>
        <w:shd w:val="clear" w:color="auto" w:fill="CBF3FF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0D8FE" w:themeFill="accent1" w:themeFillTint="33"/>
    </w:tcPr>
    <w:tblStylePr w:type="firstRow">
      <w:rPr>
        <w:b/>
        <w:bCs/>
      </w:rPr>
      <w:tblPr/>
      <w:tcPr>
        <w:shd w:val="clear" w:color="auto" w:fill="82B2FE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2B2FE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003994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003994" w:themeFill="accent1" w:themeFillShade="BF"/>
      </w:tcPr>
    </w:tblStylePr>
    <w:tblStylePr w:type="band1Vert">
      <w:tblPr/>
      <w:tcPr>
        <w:shd w:val="clear" w:color="auto" w:fill="649FFE" w:themeFill="accent1" w:themeFillTint="7F"/>
      </w:tcPr>
    </w:tblStylePr>
    <w:tblStylePr w:type="band1Horz">
      <w:tblPr/>
      <w:tcPr>
        <w:shd w:val="clear" w:color="auto" w:fill="649FF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9E6FC" w:themeFill="accent2" w:themeFillTint="33"/>
    </w:tcPr>
    <w:tblStylePr w:type="firstRow">
      <w:rPr>
        <w:b/>
        <w:bCs/>
      </w:rPr>
      <w:tblPr/>
      <w:tcPr>
        <w:shd w:val="clear" w:color="auto" w:fill="B4CEF9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4CEF9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115BD6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115BD6" w:themeFill="accent2" w:themeFillShade="BF"/>
      </w:tcPr>
    </w:tblStylePr>
    <w:tblStylePr w:type="band1Vert">
      <w:tblPr/>
      <w:tcPr>
        <w:shd w:val="clear" w:color="auto" w:fill="A2C2F7" w:themeFill="accent2" w:themeFillTint="7F"/>
      </w:tcPr>
    </w:tblStylePr>
    <w:tblStylePr w:type="band1Horz">
      <w:tblPr/>
      <w:tcPr>
        <w:shd w:val="clear" w:color="auto" w:fill="A2C2F7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CF3FE" w:themeFill="accent3" w:themeFillTint="33"/>
    </w:tcPr>
    <w:tblStylePr w:type="firstRow">
      <w:rPr>
        <w:b/>
        <w:bCs/>
      </w:rPr>
      <w:tblPr/>
      <w:tcPr>
        <w:shd w:val="clear" w:color="auto" w:fill="D9E8FE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9E8FE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3987FD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3987FD" w:themeFill="accent3" w:themeFillShade="BF"/>
      </w:tcPr>
    </w:tblStylePr>
    <w:tblStylePr w:type="band1Vert">
      <w:tblPr/>
      <w:tcPr>
        <w:shd w:val="clear" w:color="auto" w:fill="D0E2FE" w:themeFill="accent3" w:themeFillTint="7F"/>
      </w:tcPr>
    </w:tblStylePr>
    <w:tblStylePr w:type="band1Horz">
      <w:tblPr/>
      <w:tcPr>
        <w:shd w:val="clear" w:color="auto" w:fill="D0E2FE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6F9FF" w:themeFill="accent4" w:themeFillTint="33"/>
    </w:tcPr>
    <w:tblStylePr w:type="firstRow">
      <w:rPr>
        <w:b/>
        <w:bCs/>
      </w:rPr>
      <w:tblPr/>
      <w:tcPr>
        <w:shd w:val="clear" w:color="auto" w:fill="EEF4FF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EF4FF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9FFF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9FFF" w:themeFill="accent4" w:themeFillShade="BF"/>
      </w:tcPr>
    </w:tblStylePr>
    <w:tblStylePr w:type="band1Vert">
      <w:tblPr/>
      <w:tcPr>
        <w:shd w:val="clear" w:color="auto" w:fill="EAF2FF" w:themeFill="accent4" w:themeFillTint="7F"/>
      </w:tcPr>
    </w:tblStylePr>
    <w:tblStylePr w:type="band1Horz">
      <w:tblPr/>
      <w:tcPr>
        <w:shd w:val="clear" w:color="auto" w:fill="EAF2FF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9CAF3" w:themeFill="accent5" w:themeFillTint="33"/>
    </w:tcPr>
    <w:tblStylePr w:type="firstRow">
      <w:rPr>
        <w:b/>
        <w:bCs/>
      </w:rPr>
      <w:tblPr/>
      <w:tcPr>
        <w:shd w:val="clear" w:color="auto" w:fill="7495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7495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0B1B44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0B1B44" w:themeFill="accent5" w:themeFillShade="BF"/>
      </w:tcPr>
    </w:tblStylePr>
    <w:tblStylePr w:type="band1Vert">
      <w:tblPr/>
      <w:tcPr>
        <w:shd w:val="clear" w:color="auto" w:fill="527BE2" w:themeFill="accent5" w:themeFillTint="7F"/>
      </w:tcPr>
    </w:tblStylePr>
    <w:tblStylePr w:type="band1Horz">
      <w:tblPr/>
      <w:tcPr>
        <w:shd w:val="clear" w:color="auto" w:fill="527B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BF3FF" w:themeFill="accent6" w:themeFillTint="33"/>
    </w:tcPr>
    <w:tblStylePr w:type="firstRow">
      <w:rPr>
        <w:b/>
        <w:bCs/>
      </w:rPr>
      <w:tblPr/>
      <w:tcPr>
        <w:shd w:val="clear" w:color="auto" w:fill="98E7FF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8E7FF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0092BE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0092BE" w:themeFill="accent6" w:themeFillShade="BF"/>
      </w:tcPr>
    </w:tblStylePr>
    <w:tblStylePr w:type="band1Vert">
      <w:tblPr/>
      <w:tcPr>
        <w:shd w:val="clear" w:color="auto" w:fill="7FE1FF" w:themeFill="accent6" w:themeFillTint="7F"/>
      </w:tcPr>
    </w:tblStylePr>
    <w:tblStylePr w:type="band1Horz">
      <w:tblPr/>
      <w:tcPr>
        <w:shd w:val="clear" w:color="auto" w:fill="7FE1FF" w:themeFill="accent6" w:themeFillTint="7F"/>
      </w:tcPr>
    </w:tblStylePr>
  </w:style>
  <w:style w:type="paragraph" w:customStyle="1" w:styleId="Ttulo1personalizado">
    <w:name w:val="Título 1 personalizado"/>
    <w:basedOn w:val="Normal"/>
    <w:pPr>
      <w:spacing w:after="240"/>
    </w:pPr>
    <w:rPr>
      <w:b/>
      <w:color w:val="10275B"/>
      <w:sz w:val="36"/>
    </w:rPr>
  </w:style>
  <w:style w:type="paragraph" w:customStyle="1" w:styleId="Citapersonalizada">
    <w:name w:val="Cita personalizada"/>
    <w:basedOn w:val="Normal"/>
    <w:pPr>
      <w:spacing w:before="120" w:after="120"/>
      <w:ind w:left="720"/>
    </w:pPr>
    <w:rPr>
      <w:i/>
      <w:color w:val="10275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B3D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B3D29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Fracttal 25">
      <a:dk1>
        <a:srgbClr val="000000"/>
      </a:dk1>
      <a:lt1>
        <a:srgbClr val="FFFFFF"/>
      </a:lt1>
      <a:dk2>
        <a:srgbClr val="2728FF"/>
      </a:dk2>
      <a:lt2>
        <a:srgbClr val="FEFEFE"/>
      </a:lt2>
      <a:accent1>
        <a:srgbClr val="014DC6"/>
      </a:accent1>
      <a:accent2>
        <a:srgbClr val="4586F0"/>
      </a:accent2>
      <a:accent3>
        <a:srgbClr val="A1C6FE"/>
      </a:accent3>
      <a:accent4>
        <a:srgbClr val="D5E6FF"/>
      </a:accent4>
      <a:accent5>
        <a:srgbClr val="0F255B"/>
      </a:accent5>
      <a:accent6>
        <a:srgbClr val="00C5FE"/>
      </a:accent6>
      <a:hlink>
        <a:srgbClr val="00C5FE"/>
      </a:hlink>
      <a:folHlink>
        <a:srgbClr val="0F255B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46f88a7-e9ac-4e58-8aeb-1f8f927e1b08" xsi:nil="true"/>
    <Hiperv_x00ed_culos xmlns="8ab38ac3-251b-4f94-8e0b-9300c549da24">
      <Url xsi:nil="true"/>
      <Description xsi:nil="true"/>
    </Hiperv_x00ed_culos>
    <lcf76f155ced4ddcb4097134ff3c332f xmlns="8ab38ac3-251b-4f94-8e0b-9300c549da24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AD71C0C0D3FAD48B0508A0D7F8778EB" ma:contentTypeVersion="17" ma:contentTypeDescription="Crear nuevo documento." ma:contentTypeScope="" ma:versionID="e263a55e40446ba08d256eee08c67241">
  <xsd:schema xmlns:xsd="http://www.w3.org/2001/XMLSchema" xmlns:xs="http://www.w3.org/2001/XMLSchema" xmlns:p="http://schemas.microsoft.com/office/2006/metadata/properties" xmlns:ns2="746f88a7-e9ac-4e58-8aeb-1f8f927e1b08" xmlns:ns3="8ab38ac3-251b-4f94-8e0b-9300c549da24" targetNamespace="http://schemas.microsoft.com/office/2006/metadata/properties" ma:root="true" ma:fieldsID="b1b33202894c875da8a6cc8497f5834f" ns2:_="" ns3:_="">
    <xsd:import namespace="746f88a7-e9ac-4e58-8aeb-1f8f927e1b08"/>
    <xsd:import namespace="8ab38ac3-251b-4f94-8e0b-9300c549da2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3:MediaServiceSearchProperties" minOccurs="0"/>
                <xsd:element ref="ns3:MediaServiceObjectDetectorVersions" minOccurs="0"/>
                <xsd:element ref="ns3:Hiperv_x00ed_culo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6f88a7-e9ac-4e58-8aeb-1f8f927e1b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a6fb7189-a7d1-4834-8f43-a578df0b6ba5}" ma:internalName="TaxCatchAll" ma:showField="CatchAllData" ma:web="746f88a7-e9ac-4e58-8aeb-1f8f927e1b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38ac3-251b-4f94-8e0b-9300c549da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n" ma:readOnly="false" ma:fieldId="{5cf76f15-5ced-4ddc-b409-7134ff3c332f}" ma:taxonomyMulti="true" ma:sspId="f9f6e4eb-9528-42b6-ad6e-03b5d8c9f3e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Hiperv_x00ed_culos" ma:index="23" nillable="true" ma:displayName="Hipervículos" ma:format="Hyperlink" ma:internalName="Hiperv_x00ed_culos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BillingMetadata" ma:index="24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B7CEB53-57E3-4C98-894A-01C87F4CCB43}">
  <ds:schemaRefs>
    <ds:schemaRef ds:uri="http://schemas.microsoft.com/office/2006/metadata/properties"/>
    <ds:schemaRef ds:uri="http://schemas.microsoft.com/office/infopath/2007/PartnerControls"/>
    <ds:schemaRef ds:uri="746f88a7-e9ac-4e58-8aeb-1f8f927e1b08"/>
    <ds:schemaRef ds:uri="8ab38ac3-251b-4f94-8e0b-9300c549da24"/>
  </ds:schemaRefs>
</ds:datastoreItem>
</file>

<file path=customXml/itemProps2.xml><?xml version="1.0" encoding="utf-8"?>
<ds:datastoreItem xmlns:ds="http://schemas.openxmlformats.org/officeDocument/2006/customXml" ds:itemID="{462E6108-1D3D-450D-B81C-238D450600E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BC4679C-0C63-49C7-AEDF-9DCE291041A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46f88a7-e9ac-4e58-8aeb-1f8f927e1b08"/>
    <ds:schemaRef ds:uri="8ab38ac3-251b-4f94-8e0b-9300c549da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4FCCEF7-240D-4814-9F2B-3D7195EDADF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65</Words>
  <Characters>354</Characters>
  <Application>Microsoft Office Word</Application>
  <DocSecurity>0</DocSecurity>
  <Lines>6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416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Jairo Ramirez García</cp:lastModifiedBy>
  <cp:revision>6</cp:revision>
  <dcterms:created xsi:type="dcterms:W3CDTF">2013-12-23T23:15:00Z</dcterms:created>
  <dcterms:modified xsi:type="dcterms:W3CDTF">2025-12-10T13:04:00Z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0x0101005AD71C0C0D3FAD48B0508A0D7F8778EB</vt:lpwstr>
  </property>
</Properties>
</file>